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IMPORTANT: This document must not have any formatting (do not use bold, italics, styles, headers, or footers). It must be a single continuous paragraph in Word, without the title, authors, or keywords. Write your abstract here in a single paragraph of up to 250 words, seamlessly explaining the problem addressed, why it is important to the reader, the approach or solution presented, the main findings or benefits, and the implications for the future.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