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IMPORTANTE: Este documento no debe tener ningún formato (no use negritas, cursivas, estilos, encabezados ni pies de página). Debe ser un único párrafo continuo en Word, sin título, sin autores y sin palabras clave. Escriba en este párrafo su resumen en español de máximo 250 palabras, explicando de forma fluida y continua cuál es el problema abordado, por qué es importante para el lector, cuál es el enfoque o la solución presentada, cuáles son los principales hallazgos o beneficios obtenidos, y qué significa esto para el futuro de la disciplina.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