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1A0A5B" w14:paraId="707F707D" w14:textId="77777777" w:rsidTr="00F73F8A">
        <w:tc>
          <w:tcPr>
            <w:tcW w:w="2880" w:type="dxa"/>
          </w:tcPr>
          <w:p w14:paraId="3A21A0F1" w14:textId="77777777" w:rsidR="001A0A5B" w:rsidRDefault="00000000">
            <w:r>
              <w:t>Columna 1</w:t>
            </w:r>
          </w:p>
        </w:tc>
        <w:tc>
          <w:tcPr>
            <w:tcW w:w="2880" w:type="dxa"/>
          </w:tcPr>
          <w:p w14:paraId="37280422" w14:textId="77777777" w:rsidR="001A0A5B" w:rsidRDefault="00000000">
            <w:r>
              <w:t>Columna 2</w:t>
            </w:r>
          </w:p>
        </w:tc>
        <w:tc>
          <w:tcPr>
            <w:tcW w:w="2880" w:type="dxa"/>
          </w:tcPr>
          <w:p w14:paraId="15336A3D" w14:textId="77777777" w:rsidR="001A0A5B" w:rsidRDefault="00000000">
            <w:r>
              <w:t>Columna 3</w:t>
            </w:r>
          </w:p>
        </w:tc>
      </w:tr>
      <w:tr w:rsidR="001A0A5B" w14:paraId="57241335" w14:textId="77777777" w:rsidTr="00F73F8A">
        <w:tc>
          <w:tcPr>
            <w:tcW w:w="2880" w:type="dxa"/>
          </w:tcPr>
          <w:p w14:paraId="640B4C71" w14:textId="77777777" w:rsidR="001A0A5B" w:rsidRDefault="00000000">
            <w:r>
              <w:t>Dato A1</w:t>
            </w:r>
          </w:p>
        </w:tc>
        <w:tc>
          <w:tcPr>
            <w:tcW w:w="2880" w:type="dxa"/>
          </w:tcPr>
          <w:p w14:paraId="20806D95" w14:textId="77777777" w:rsidR="001A0A5B" w:rsidRDefault="00000000">
            <w:r>
              <w:t>Dato A2</w:t>
            </w:r>
          </w:p>
        </w:tc>
        <w:tc>
          <w:tcPr>
            <w:tcW w:w="2880" w:type="dxa"/>
          </w:tcPr>
          <w:p w14:paraId="79F8C17F" w14:textId="77777777" w:rsidR="001A0A5B" w:rsidRDefault="00000000">
            <w:r>
              <w:t>Dato A3</w:t>
            </w:r>
          </w:p>
        </w:tc>
      </w:tr>
      <w:tr w:rsidR="001A0A5B" w14:paraId="0D7D84A2" w14:textId="77777777" w:rsidTr="00F73F8A">
        <w:tc>
          <w:tcPr>
            <w:tcW w:w="2880" w:type="dxa"/>
          </w:tcPr>
          <w:p w14:paraId="1E01ABA7" w14:textId="77777777" w:rsidR="001A0A5B" w:rsidRDefault="00000000">
            <w:r>
              <w:t>Dato B1</w:t>
            </w:r>
          </w:p>
        </w:tc>
        <w:tc>
          <w:tcPr>
            <w:tcW w:w="2880" w:type="dxa"/>
          </w:tcPr>
          <w:p w14:paraId="4122DF83" w14:textId="77777777" w:rsidR="001A0A5B" w:rsidRDefault="00000000">
            <w:r>
              <w:t>Dato B2</w:t>
            </w:r>
          </w:p>
        </w:tc>
        <w:tc>
          <w:tcPr>
            <w:tcW w:w="2880" w:type="dxa"/>
          </w:tcPr>
          <w:p w14:paraId="71E5871E" w14:textId="77777777" w:rsidR="001A0A5B" w:rsidRDefault="00000000">
            <w:r>
              <w:t>Dato B3</w:t>
            </w:r>
          </w:p>
        </w:tc>
      </w:tr>
    </w:tbl>
    <w:p w14:paraId="235602B6" w14:textId="77777777" w:rsidR="00000000" w:rsidRDefault="00000000"/>
    <w:p w14:paraId="4BC5DF28" w14:textId="77777777" w:rsidR="00F73F8A" w:rsidRDefault="00F73F8A"/>
    <w:p w14:paraId="32AF20E4" w14:textId="0B737EFC" w:rsidR="00F73F8A" w:rsidRPr="00F73F8A" w:rsidRDefault="00F73F8A">
      <w:pPr>
        <w:rPr>
          <w:lang w:val="es-MX"/>
        </w:rPr>
      </w:pPr>
      <w:r w:rsidRPr="00F73F8A">
        <w:rPr>
          <w:lang w:val="es-MX"/>
        </w:rPr>
        <w:t>IMPORTANTE: Este documento no debe tener ningún formato especial, negritas, estilos, imágenes ni colores. Debe contener únicamente una tabla de Word simple</w:t>
      </w:r>
      <w:r>
        <w:rPr>
          <w:lang w:val="es-MX"/>
        </w:rPr>
        <w:t>. Las líneas verticales se quitarán en la versión de maquetado final.</w:t>
      </w:r>
    </w:p>
    <w:sectPr w:rsidR="00F73F8A" w:rsidRPr="00F73F8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34931901">
    <w:abstractNumId w:val="8"/>
  </w:num>
  <w:num w:numId="2" w16cid:durableId="1987515696">
    <w:abstractNumId w:val="6"/>
  </w:num>
  <w:num w:numId="3" w16cid:durableId="1520586550">
    <w:abstractNumId w:val="5"/>
  </w:num>
  <w:num w:numId="4" w16cid:durableId="199438142">
    <w:abstractNumId w:val="4"/>
  </w:num>
  <w:num w:numId="5" w16cid:durableId="2083284316">
    <w:abstractNumId w:val="7"/>
  </w:num>
  <w:num w:numId="6" w16cid:durableId="461579570">
    <w:abstractNumId w:val="3"/>
  </w:num>
  <w:num w:numId="7" w16cid:durableId="643432996">
    <w:abstractNumId w:val="2"/>
  </w:num>
  <w:num w:numId="8" w16cid:durableId="926959154">
    <w:abstractNumId w:val="1"/>
  </w:num>
  <w:num w:numId="9" w16cid:durableId="1147358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C6E71"/>
    <w:rsid w:val="0015074B"/>
    <w:rsid w:val="001A0A5B"/>
    <w:rsid w:val="0029639D"/>
    <w:rsid w:val="00326F90"/>
    <w:rsid w:val="00AA1D8D"/>
    <w:rsid w:val="00B47730"/>
    <w:rsid w:val="00CB0664"/>
    <w:rsid w:val="00F73F8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C481A4"/>
  <w14:defaultImageDpi w14:val="300"/>
  <w15:docId w15:val="{D970694C-6EEE-4A01-82B8-30CE52F03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Javier Salas Garcia</cp:lastModifiedBy>
  <cp:revision>2</cp:revision>
  <dcterms:created xsi:type="dcterms:W3CDTF">2013-12-23T23:15:00Z</dcterms:created>
  <dcterms:modified xsi:type="dcterms:W3CDTF">2026-07-26T20:59:00Z</dcterms:modified>
  <cp:category/>
</cp:coreProperties>
</file>